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30077" name="019e6329-da81-787b-8642-18b893ae76a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9551013" name="019e6329-da81-787b-8642-18b893ae76a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40787660" name="019e6329-e94b-7405-9f71-ef5cb7555a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1635068" name="019e6329-e94b-7405-9f71-ef5cb7555a0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DG / UG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3442119" name="019e632a-a50a-7203-b589-f75919ca495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4618419" name="019e632a-a50a-7203-b589-f75919ca495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7181944" name="019e632a-c9d7-7982-b60d-38e51f24d2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0124191" name="019e632a-c9d7-7982-b60d-38e51f24d24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Brandschutzplatte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660405" name="019e632b-b4e0-7b61-aaa1-8d0118609a8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7059695" name="019e632b-b4e0-7b61-aaa1-8d0118609a8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5825612" name="019e632c-041e-7387-b873-c2af39b7478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7606404" name="019e632c-041e-7387-b873-c2af39b7478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/ Schlafzimmer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7296996" name="019e6346-eeed-7ddb-8c89-73217cab6f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3654845" name="019e6346-eeed-7ddb-8c89-73217cab6fd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9175941" name="019e6347-1273-7ac9-ab4a-f285ca1c83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5025797" name="019e6347-1273-7ac9-ab4a-f285ca1c83c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4765572" name="019e6373-9778-7045-98a2-eaafaaa18b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9548296" name="019e6373-9778-7045-98a2-eaafaaa18b5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9253779" name="019e6373-a900-7dbd-90d5-c71dc8a748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0501379" name="019e6373-a900-7dbd-90d5-c71dc8a7488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67007488" name="019e637f-e1b9-77bb-a6e1-4c8e54e7ea4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2897383" name="019e637f-e1b9-77bb-a6e1-4c8e54e7ea4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7306665" name="019e6380-1122-792d-9832-d95b56e5e94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4603146" name="019e6380-1122-792d-9832-d95b56e5e94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95463067" name="019e6384-986e-7fba-84e9-a422c502dc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8887754" name="019e6384-986e-7fba-84e9-a422c502dc5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9627123" name="019e6384-be56-7bfd-8f20-17f223d135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8060194" name="019e6384-be56-7bfd-8f20-17f223d13520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Bichwilerstrasse 29, 9242 Oberuzwil </w:t>
          </w:r>
        </w:p>
        <w:p>
          <w:pPr>
            <w:spacing w:before="0" w:after="0"/>
          </w:pPr>
          <w:r>
            <w:t>DN 929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